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Unterdach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20894748" name="019f3b40-bca1-7e42-abea-9e0cd652cc1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8620299" name="019f3b40-bca1-7e42-abea-9e0cd652cc1f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07205326" name="019f3b49-fb15-7bd7-b5e0-d84582378bb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7271169" name="019f3b49-fb15-7bd7-b5e0-d84582378bb3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12271504" name="019f3b4c-8dac-72c7-84ad-2dd87e617f6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2158825" name="019f3b4c-8dac-72c7-84ad-2dd87e617f6d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OG - 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72689138" name="019f3b4f-56bf-7692-b26a-0bd878096b4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6271818" name="019f3b4f-56bf-7692-b26a-0bd878096b43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75509176" name="019f3b54-7bad-7841-906f-d8e1bf4b7c2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1725066" name="019f3b54-7bad-7841-906f-d8e1bf4b7c27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/ Wohnzimner / 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20013563" name="019f3b60-4cc0-7abf-9db1-474fd1b1f37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8323718" name="019f3b60-4cc0-7abf-9db1-474fd1b1f37d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 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75483010" name="019f3b67-e214-7760-b43c-be93553c6e7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4966623" name="019f3b67-e214-7760-b43c-be93553c6e7e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92258795" name="019f3b49-9a31-797b-9947-06800abe096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8365211" name="019f3b49-9a31-797b-9947-06800abe0969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43504221" name="019f3b54-f6c7-70a9-9e8b-cd281bea380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8995494" name="019f3b54-f6c7-70a9-9e8b-cd281bea3801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70294159" name="019f3b5e-a5fd-7294-891b-f1b5aa99a5e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6890758" name="019f3b5e-a5fd-7294-891b-f1b5aa99a5ef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95582234" name="019f3b4a-b163-74e5-a2f4-a433bb12e58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9406116" name="019f3b4a-b163-74e5-a2f4-a433bb12e586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40427826" name="019f3b53-cdf6-7290-9a30-6e2d5c06a7e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4034213" name="019f3b53-cdf6-7290-9a30-6e2d5c06a7ec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53027820" name="019f3b5f-cdb0-7c64-aef3-b1682501c59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3217794" name="019f3b5f-cdb0-7c64-aef3-b1682501c597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EG-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12580466" name="019f3b4d-20aa-7cfc-b20b-937e94501f3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9570847" name="019f3b4d-20aa-7cfc-b20b-937e94501f3f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Küche / Wohnzimner / 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95050382" name="019f3b62-d9f5-7ecd-a78e-42049e91fc1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9763650" name="019f3b62-d9f5-7ecd-a78e-42049e91fc10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EG- OG 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87433775" name="019f3b65-d9e9-7c52-ab71-faf71446eb5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6923121" name="019f3b65-d9e9-7c52-ab71-faf71446eb53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Sternengarten 2, 8574 Lengwil</w:t>
          </w:r>
        </w:p>
        <w:p>
          <w:pPr>
            <w:spacing w:before="0" w:after="0"/>
          </w:pPr>
          <w:r>
            <w:t>1037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footer.xml" Type="http://schemas.openxmlformats.org/officeDocument/2006/relationships/footer" Id="rId20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